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Arial" w:hAnsi="Arial"/>
          <w:b/>
          <w:color w:val="1F4E79"/>
          <w:sz w:val="32"/>
        </w:rPr>
        <w:t>ХАРАКТЕРИСТИКА НА УЧНЯ</w:t>
      </w:r>
    </w:p>
    <w:p>
      <w:pPr>
        <w:spacing w:after="200"/>
        <w:jc w:val="center"/>
      </w:pPr>
      <w:r>
        <w:rPr>
          <w:rFonts w:ascii="Arial" w:hAnsi="Arial"/>
          <w:i/>
          <w:color w:val="595959"/>
          <w:sz w:val="19"/>
        </w:rPr>
        <w:t>Універсальний редагований шаблон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9972"/>
      </w:tblGrid>
      <w:tr>
        <w:tc>
          <w:tcPr>
            <w:tcW w:type="dxa" w:w="9972"/>
            <w:shd w:fill="EAF2F8"/>
            <w:tcMar>
              <w:top w:w="130" w:type="dxa"/>
              <w:start w:w="160" w:type="dxa"/>
              <w:bottom w:w="130" w:type="dxa"/>
              <w:end w:w="16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sz w:val="19"/>
              </w:rPr>
              <w:t xml:space="preserve">Як користуватися: </w:t>
            </w:r>
            <w:r>
              <w:rPr>
                <w:rFonts w:ascii="Arial" w:hAnsi="Arial"/>
                <w:sz w:val="19"/>
              </w:rPr>
              <w:t>замініть текст у квадратних дужках на фактичні дані. Залишайте лише ті твердження, які відповідають конкретному учневі та меті характеристики.</w:t>
            </w:r>
          </w:p>
        </w:tc>
      </w:tr>
    </w:tbl>
    <w:p/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shd w:fill="F2F2F2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sz w:val="20"/>
              </w:rPr>
              <w:t>ПІБ учня</w:t>
            </w:r>
          </w:p>
        </w:tc>
        <w:tc>
          <w:tcPr>
            <w:tcW w:type="dxa" w:w="4986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sz w:val="20"/>
              </w:rPr>
              <w:t>[Прізвище Ім'я По батькові]</w:t>
            </w:r>
          </w:p>
        </w:tc>
      </w:tr>
      <w:tr>
        <w:tc>
          <w:tcPr>
            <w:tcW w:type="dxa" w:w="4986"/>
            <w:shd w:fill="F2F2F2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sz w:val="20"/>
              </w:rPr>
              <w:t>Клас</w:t>
            </w:r>
          </w:p>
        </w:tc>
        <w:tc>
          <w:tcPr>
            <w:tcW w:type="dxa" w:w="4986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sz w:val="20"/>
              </w:rPr>
              <w:t>[__]</w:t>
            </w:r>
          </w:p>
        </w:tc>
      </w:tr>
      <w:tr>
        <w:tc>
          <w:tcPr>
            <w:tcW w:type="dxa" w:w="4986"/>
            <w:shd w:fill="F2F2F2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sz w:val="20"/>
              </w:rPr>
              <w:t>Заклад освіти</w:t>
            </w:r>
          </w:p>
        </w:tc>
        <w:tc>
          <w:tcPr>
            <w:tcW w:type="dxa" w:w="4986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sz w:val="20"/>
              </w:rPr>
              <w:t>[повна назва закладу]</w:t>
            </w:r>
          </w:p>
        </w:tc>
      </w:tr>
      <w:tr>
        <w:tc>
          <w:tcPr>
            <w:tcW w:type="dxa" w:w="4986"/>
            <w:shd w:fill="F2F2F2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sz w:val="20"/>
              </w:rPr>
              <w:t>Період навчання</w:t>
            </w:r>
          </w:p>
        </w:tc>
        <w:tc>
          <w:tcPr>
            <w:tcW w:type="dxa" w:w="4986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Arial" w:hAnsi="Arial"/>
                <w:sz w:val="20"/>
              </w:rPr>
              <w:t>[з ____ року / з ____ класу]</w:t>
            </w:r>
          </w:p>
        </w:tc>
      </w:tr>
    </w:tbl>
    <w:p/>
    <w:p>
      <w:pPr>
        <w:spacing w:before="160" w:after="80"/>
      </w:pPr>
      <w:r>
        <w:rPr>
          <w:rFonts w:ascii="Arial" w:hAnsi="Arial"/>
          <w:b/>
          <w:color w:val="1F4E79"/>
          <w:sz w:val="23"/>
        </w:rPr>
        <w:t>1. Навчальна діяльність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Рівень навчальних досягнень: [високий / достатній / середній / початковий].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Навчальний матеріал [засвоює швидко / засвоює в робочому темпі / потребує додаткового пояснення].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До виконання завдань ставиться [відповідально / переважно відповідально / потребує систематичного контролю].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Найбільший інтерес виявляє до [предмети / напрями діяльності].</w:t>
      </w:r>
    </w:p>
    <w:p>
      <w:pPr>
        <w:spacing w:before="160" w:after="80"/>
      </w:pPr>
      <w:r>
        <w:rPr>
          <w:rFonts w:ascii="Arial" w:hAnsi="Arial"/>
          <w:b/>
          <w:color w:val="1F4E79"/>
          <w:sz w:val="23"/>
        </w:rPr>
        <w:t>2. Поведінка та організованість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Правил поведінки [дотримується / переважно дотримується / потребує нагадувань].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На зауваження педагогів реагує [спокійно і конструктивно / вибірково / потребує додаткового пояснення].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Доручення [виконує самостійно / виконує після нагадування / потребує супроводу].</w:t>
      </w:r>
    </w:p>
    <w:p>
      <w:pPr>
        <w:spacing w:before="160" w:after="80"/>
      </w:pPr>
      <w:r>
        <w:rPr>
          <w:rFonts w:ascii="Arial" w:hAnsi="Arial"/>
          <w:b/>
          <w:color w:val="1F4E79"/>
          <w:sz w:val="23"/>
        </w:rPr>
        <w:t>3. Спілкування та участь у житті класу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З однокласниками підтримує [доброзичливі / рівні / вибіркові] стосунки.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У груповій роботі [активно співпрацює / долучається після запрошення / потребує підтримки].</w:t>
      </w:r>
    </w:p>
    <w:p>
      <w:pPr>
        <w:spacing w:after="60"/>
        <w:ind w:left="283" w:hanging="142"/>
      </w:pPr>
      <w:r>
        <w:rPr>
          <w:rFonts w:ascii="Arial" w:hAnsi="Arial"/>
          <w:sz w:val="21"/>
        </w:rPr>
        <w:t>• У позакласних заходах [бере активну участь / бере участь час від часу / участь обмежена].</w:t>
      </w:r>
    </w:p>
    <w:p>
      <w:pPr>
        <w:spacing w:before="160" w:after="80"/>
      </w:pPr>
      <w:r>
        <w:rPr>
          <w:rFonts w:ascii="Arial" w:hAnsi="Arial"/>
          <w:b/>
          <w:color w:val="1F4E79"/>
          <w:sz w:val="23"/>
        </w:rPr>
        <w:t>4. Індивідуальні особливості та інтереси</w:t>
      </w:r>
    </w:p>
    <w:p>
      <w:pPr>
        <w:spacing w:after="100"/>
        <w:ind w:firstLine="425"/>
        <w:jc w:val="both"/>
      </w:pPr>
      <w:r>
        <w:rPr>
          <w:rFonts w:ascii="Arial" w:hAnsi="Arial"/>
          <w:sz w:val="22"/>
        </w:rPr>
        <w:t>[Коротко опишіть сильні сторони, інтереси, здібності, самостійність, відповідальність, комунікацію та інші важливі для мети характеристики факти.]</w:t>
      </w:r>
    </w:p>
    <w:p>
      <w:pPr>
        <w:spacing w:before="160" w:after="80"/>
      </w:pPr>
      <w:r>
        <w:rPr>
          <w:rFonts w:ascii="Arial" w:hAnsi="Arial"/>
          <w:b/>
          <w:color w:val="1F4E79"/>
          <w:sz w:val="23"/>
        </w:rPr>
        <w:t>5. Висновок</w:t>
      </w:r>
    </w:p>
    <w:p>
      <w:pPr>
        <w:spacing w:after="100"/>
        <w:ind w:firstLine="425"/>
        <w:jc w:val="both"/>
      </w:pPr>
      <w:r>
        <w:rPr>
          <w:rFonts w:ascii="Arial" w:hAnsi="Arial"/>
          <w:sz w:val="22"/>
        </w:rPr>
        <w:t>[Підсумковий нейтральний висновок: загальна характеристика навчальної діяльності, поведінки, соціальної взаємодії та сильних сторін учня.]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4986"/>
        <w:gridCol w:w="4986"/>
      </w:tblGrid>
      <w:tr>
        <w:tc>
          <w:tcPr>
            <w:tcW w:type="dxa" w:w="4986"/>
            <w:vAlign w:val="center"/>
          </w:tcPr>
          <w:p>
            <w:pPr>
              <w:spacing w:after="20"/>
            </w:pPr>
            <w:r>
              <w:rPr>
                <w:rFonts w:ascii="Arial" w:hAnsi="Arial"/>
                <w:sz w:val="20"/>
              </w:rPr>
              <w:t>Класний керівник:</w:t>
            </w:r>
          </w:p>
        </w:tc>
        <w:tc>
          <w:tcPr>
            <w:tcW w:type="dxa" w:w="4986"/>
            <w:vAlign w:val="center"/>
          </w:tcPr>
          <w:p>
            <w:pPr>
              <w:spacing w:after="20"/>
            </w:pPr>
            <w:r>
              <w:rPr>
                <w:rFonts w:ascii="Arial" w:hAnsi="Arial"/>
                <w:sz w:val="20"/>
              </w:rPr>
              <w:t>__________________ / [ПІБ]</w:t>
            </w:r>
          </w:p>
        </w:tc>
      </w:tr>
      <w:tr>
        <w:tc>
          <w:tcPr>
            <w:tcW w:type="dxa" w:w="4986"/>
            <w:vAlign w:val="center"/>
          </w:tcPr>
          <w:p>
            <w:pPr>
              <w:spacing w:after="20"/>
            </w:pPr>
            <w:r>
              <w:rPr>
                <w:rFonts w:ascii="Arial" w:hAnsi="Arial"/>
                <w:sz w:val="20"/>
              </w:rPr>
              <w:t>Директор / керівник закладу:</w:t>
            </w:r>
          </w:p>
        </w:tc>
        <w:tc>
          <w:tcPr>
            <w:tcW w:type="dxa" w:w="4986"/>
            <w:vAlign w:val="center"/>
          </w:tcPr>
          <w:p>
            <w:pPr>
              <w:spacing w:after="20"/>
            </w:pPr>
            <w:r>
              <w:rPr>
                <w:rFonts w:ascii="Arial" w:hAnsi="Arial"/>
                <w:sz w:val="20"/>
              </w:rPr>
              <w:t>__________________ / [ПІБ]</w:t>
            </w:r>
          </w:p>
        </w:tc>
      </w:tr>
      <w:tr>
        <w:tc>
          <w:tcPr>
            <w:tcW w:type="dxa" w:w="4986"/>
            <w:vAlign w:val="center"/>
          </w:tcPr>
          <w:p>
            <w:pPr>
              <w:spacing w:after="20"/>
            </w:pPr>
            <w:r>
              <w:rPr>
                <w:rFonts w:ascii="Arial" w:hAnsi="Arial"/>
                <w:sz w:val="20"/>
              </w:rPr>
              <w:t>Дата:</w:t>
            </w:r>
          </w:p>
        </w:tc>
        <w:tc>
          <w:tcPr>
            <w:tcW w:type="dxa" w:w="4986"/>
            <w:vAlign w:val="center"/>
          </w:tcPr>
          <w:p>
            <w:pPr>
              <w:spacing w:after="20"/>
            </w:pPr>
            <w:r>
              <w:rPr>
                <w:rFonts w:ascii="Arial" w:hAnsi="Arial"/>
                <w:sz w:val="20"/>
              </w:rPr>
              <w:t>[дд.мм.рррр]</w:t>
            </w:r>
          </w:p>
        </w:tc>
      </w:tr>
    </w:tbl>
    <w:sectPr w:rsidR="00FC693F" w:rsidRPr="0006063C" w:rsidSect="00034616">
      <w:pgSz w:w="12240" w:h="15840"/>
      <w:pgMar w:top="964" w:right="1134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76" w:lineRule="auto"/>
    </w:pPr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